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131"/>
        <w:tblW w:w="164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1984"/>
        <w:gridCol w:w="2268"/>
        <w:gridCol w:w="1417"/>
        <w:gridCol w:w="1560"/>
        <w:gridCol w:w="3119"/>
        <w:gridCol w:w="5245"/>
      </w:tblGrid>
      <w:tr w:rsidR="00E818CC" w:rsidRPr="00091125" w:rsidTr="00E818CC">
        <w:trPr>
          <w:trHeight w:val="329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ind w:right="8151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Kavel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Rol / functie2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Contactpersoon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Tel. 24/7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Tel. Dag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 xml:space="preserve">E-mail 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Opmerkingen</w:t>
            </w:r>
          </w:p>
        </w:tc>
      </w:tr>
      <w:tr w:rsidR="00E818CC" w:rsidRPr="00091125" w:rsidTr="00E818CC">
        <w:trPr>
          <w:trHeight w:val="339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ind w:left="1064" w:right="6785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  <w:t xml:space="preserve">Opdrachtnemer: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entury Gothic" w:eastAsia="Times New Roman" w:hAnsi="Century Gothic" w:cs="Times New Roman"/>
                <w:color w:val="FF0000"/>
                <w:sz w:val="24"/>
                <w:szCs w:val="24"/>
                <w:lang w:eastAsia="nl-NL"/>
              </w:rPr>
            </w:pPr>
            <w:r w:rsidRPr="00091125">
              <w:rPr>
                <w:rFonts w:ascii="Century Gothic" w:eastAsia="Times New Roman" w:hAnsi="Century Gothic" w:cs="Times New Roman"/>
                <w:color w:val="FF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 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95B3D7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Contractmanager</w:t>
            </w:r>
          </w:p>
        </w:tc>
        <w:tc>
          <w:tcPr>
            <w:tcW w:w="2268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95B3D7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Coördinatoren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Konvooileiders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ind w:left="-488" w:hanging="3482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Overig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2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</w:tbl>
    <w:p w:rsidR="00E818CC" w:rsidRDefault="00863D72" w:rsidP="00E818CC">
      <w:pPr>
        <w:tabs>
          <w:tab w:val="center" w:pos="7371"/>
          <w:tab w:val="right" w:pos="14742"/>
        </w:tabs>
        <w:ind w:hanging="7371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Bijlage 5</w:t>
      </w:r>
      <w:r w:rsidR="00E818CC">
        <w:rPr>
          <w:rFonts w:ascii="Verdana" w:hAnsi="Verdana"/>
          <w:b/>
          <w:szCs w:val="20"/>
        </w:rPr>
        <w:t xml:space="preserve"> Standaard </w:t>
      </w:r>
      <w:bookmarkStart w:id="0" w:name="_GoBack"/>
      <w:bookmarkEnd w:id="0"/>
      <w:r w:rsidR="00E818CC">
        <w:rPr>
          <w:rFonts w:ascii="Verdana" w:hAnsi="Verdana"/>
          <w:b/>
          <w:szCs w:val="20"/>
        </w:rPr>
        <w:t>format telefoonlijst opdrachtnemer.</w:t>
      </w:r>
    </w:p>
    <w:sectPr w:rsidR="00E818CC" w:rsidSect="00E818CC">
      <w:headerReference w:type="even" r:id="rId8"/>
      <w:footerReference w:type="default" r:id="rId9"/>
      <w:pgSz w:w="16838" w:h="11906" w:orient="landscape"/>
      <w:pgMar w:top="720" w:right="7624" w:bottom="720" w:left="751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125" w:rsidRDefault="00091125" w:rsidP="0088501B">
      <w:r>
        <w:separator/>
      </w:r>
    </w:p>
  </w:endnote>
  <w:endnote w:type="continuationSeparator" w:id="0">
    <w:p w:rsidR="00091125" w:rsidRDefault="0009112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14D" w:rsidRDefault="003D614D" w:rsidP="003D614D">
    <w:pPr>
      <w:pStyle w:val="Vertrouwelijkheidsniveau"/>
    </w:pPr>
    <w:r w:rsidRPr="000118C7">
      <w:t>overeenkomst</w:t>
    </w:r>
    <w:r>
      <w:t xml:space="preserve"> zaak id. 31187126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125" w:rsidRDefault="00091125" w:rsidP="0088501B">
      <w:r>
        <w:separator/>
      </w:r>
    </w:p>
  </w:footnote>
  <w:footnote w:type="continuationSeparator" w:id="0">
    <w:p w:rsidR="00091125" w:rsidRDefault="0009112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 w:rsidP="00091125">
    <w:pPr>
      <w:pStyle w:val="Koptekst"/>
      <w:tabs>
        <w:tab w:val="clear" w:pos="4536"/>
        <w:tab w:val="center" w:pos="43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125"/>
    <w:rsid w:val="00043163"/>
    <w:rsid w:val="00056D70"/>
    <w:rsid w:val="00091125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D614D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63D72"/>
    <w:rsid w:val="00873197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C4FC8"/>
    <w:rsid w:val="00E170A3"/>
    <w:rsid w:val="00E456EE"/>
    <w:rsid w:val="00E818CC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06B455"/>
  <w15:chartTrackingRefBased/>
  <w15:docId w15:val="{D71588F6-44C8-489A-B50D-77389658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C4FC8"/>
    <w:rPr>
      <w:sz w:val="20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Vertrouwelijkheidsniveau">
    <w:name w:val="Vertrouwelijkheidsniveau"/>
    <w:basedOn w:val="Standaard"/>
    <w:next w:val="Standaard"/>
    <w:rsid w:val="003D614D"/>
    <w:pPr>
      <w:autoSpaceDN w:val="0"/>
      <w:spacing w:line="180" w:lineRule="exact"/>
      <w:textAlignment w:val="baseline"/>
    </w:pPr>
    <w:rPr>
      <w:rFonts w:ascii="Verdana" w:eastAsia="DejaVu Sans" w:hAnsi="Verdana" w:cs="Lohit Hindi"/>
      <w:b/>
      <w:caps/>
      <w:color w:val="000000"/>
      <w:sz w:val="13"/>
      <w:szCs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F406E-40B1-41EA-ADEB-8553295E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Cobussen, Jan (VWM)</dc:creator>
  <cp:keywords/>
  <dc:description/>
  <cp:lastModifiedBy>Coes, Jorinde (PPO)</cp:lastModifiedBy>
  <cp:revision>3</cp:revision>
  <dcterms:created xsi:type="dcterms:W3CDTF">2023-01-27T15:30:00Z</dcterms:created>
  <dcterms:modified xsi:type="dcterms:W3CDTF">2023-02-10T09:12:00Z</dcterms:modified>
</cp:coreProperties>
</file>